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04B7E" w:rsidR="00960C20" w:rsidRDefault="00D12090" w14:paraId="27BFE9E0" w14:textId="5CD21FBB">
      <w:pPr>
        <w:jc w:val="center"/>
        <w:rPr>
          <w:rFonts w:ascii="Arial Narrow" w:hAnsi="Arial Narrow"/>
          <w:lang w:val="es-CO"/>
        </w:rPr>
      </w:pPr>
      <w:r w:rsidRPr="616B379D" w:rsidR="743FA855">
        <w:rPr>
          <w:rFonts w:ascii="Arial Narrow" w:hAnsi="Arial Narrow"/>
          <w:b w:val="1"/>
          <w:bCs w:val="1"/>
          <w:lang w:val="es-CO"/>
        </w:rPr>
        <w:t xml:space="preserve">FORMATO No. </w:t>
      </w:r>
      <w:r w:rsidRPr="616B379D" w:rsidR="62D51B61">
        <w:rPr>
          <w:rFonts w:ascii="Arial Narrow" w:hAnsi="Arial Narrow"/>
          <w:b w:val="1"/>
          <w:bCs w:val="1"/>
          <w:lang w:val="es-CO"/>
        </w:rPr>
        <w:t>2</w:t>
      </w:r>
      <w:r w:rsidRPr="616B379D" w:rsidR="743FA855">
        <w:rPr>
          <w:rFonts w:ascii="Arial Narrow" w:hAnsi="Arial Narrow"/>
          <w:b w:val="1"/>
          <w:bCs w:val="1"/>
          <w:lang w:val="es-CO"/>
        </w:rPr>
        <w:t>1 – INGENIERO ESTRUCTURAL</w:t>
      </w:r>
      <w:r w:rsidRPr="616B379D" w:rsidR="737E6800">
        <w:rPr>
          <w:rFonts w:ascii="Arial Narrow" w:hAnsi="Arial Narrow"/>
          <w:b w:val="1"/>
          <w:bCs w:val="1"/>
          <w:lang w:val="es-CO"/>
        </w:rPr>
        <w:t xml:space="preserve"> - (FACTOR DE CALIDAD)</w:t>
      </w:r>
    </w:p>
    <w:p w:rsidRPr="00204B7E" w:rsidR="00960C20" w:rsidRDefault="00960C20" w14:paraId="087BFD56" w14:textId="77777777">
      <w:pPr>
        <w:rPr>
          <w:rFonts w:ascii="Arial Narrow" w:hAnsi="Arial Narrow"/>
          <w:lang w:val="es-CO"/>
        </w:rPr>
      </w:pPr>
    </w:p>
    <w:p w:rsidRPr="00204B7E" w:rsidR="00960C20" w:rsidRDefault="00D12090" w14:paraId="35EEA69C" w14:textId="6F2200A8">
      <w:pPr>
        <w:rPr>
          <w:rFonts w:ascii="Arial Narrow" w:hAnsi="Arial Narrow"/>
          <w:lang w:val="es-CO"/>
        </w:rPr>
      </w:pPr>
      <w:r w:rsidRPr="03D2EFB4" w:rsidR="73501C38">
        <w:rPr>
          <w:rFonts w:ascii="Arial Narrow" w:hAnsi="Arial Narrow"/>
          <w:lang w:val="es-CO"/>
        </w:rPr>
        <w:t>Proceso No.:</w:t>
      </w:r>
      <w:r w:rsidRPr="03D2EFB4" w:rsidR="1DBB4F65">
        <w:rPr>
          <w:rFonts w:ascii="Arial Narrow" w:hAnsi="Arial Narrow"/>
          <w:lang w:val="es-CO"/>
        </w:rPr>
        <w:t xml:space="preserve"> SAMC-00</w:t>
      </w:r>
      <w:r w:rsidRPr="03D2EFB4" w:rsidR="3CFF0E76">
        <w:rPr>
          <w:rFonts w:ascii="Arial Narrow" w:hAnsi="Arial Narrow"/>
          <w:lang w:val="es-CO"/>
        </w:rPr>
        <w:t>8</w:t>
      </w:r>
      <w:r w:rsidRPr="03D2EFB4" w:rsidR="1DBB4F65">
        <w:rPr>
          <w:rFonts w:ascii="Arial Narrow" w:hAnsi="Arial Narrow"/>
          <w:lang w:val="es-CO"/>
        </w:rPr>
        <w:t xml:space="preserve"> 2026</w:t>
      </w:r>
    </w:p>
    <w:p w:rsidRPr="00204B7E" w:rsidR="00960C20" w:rsidP="03D2EFB4" w:rsidRDefault="00D12090" w14:paraId="0CAB82D9" w14:textId="44BA6440">
      <w:pPr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CO"/>
        </w:rPr>
      </w:pPr>
      <w:r w:rsidRPr="00204B7E" w:rsidR="53A8EF9E">
        <w:rPr>
          <w:rFonts w:ascii="Arial Narrow" w:hAnsi="Arial Narrow"/>
          <w:lang w:val="es-CO"/>
        </w:rPr>
        <w:t>Obj</w:t>
      </w:r>
      <w:r w:rsidRPr="00204B7E" w:rsidR="53A8EF9E">
        <w:rPr>
          <w:rFonts w:ascii="Arial Narrow" w:hAnsi="Arial Narrow"/>
          <w:lang w:val="es-CO"/>
        </w:rPr>
        <w:t>eto:</w:t>
      </w:r>
      <w:r w:rsidRPr="03D2EFB4" w:rsidR="02C1BD0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Pr="00204B7E" w:rsidR="00960C20" w:rsidP="00411AB1" w:rsidRDefault="00D12090" w14:paraId="1F7A9194" w14:textId="780DEBDF">
      <w:pPr>
        <w:jc w:val="both"/>
        <w:rPr>
          <w:rFonts w:ascii="Arial Narrow" w:hAnsi="Arial Narrow"/>
          <w:lang w:val="es-CO"/>
        </w:rPr>
      </w:pPr>
    </w:p>
    <w:p w:rsidRPr="00204B7E" w:rsidR="00960C20" w:rsidRDefault="00D12090" w14:paraId="3C2FAB9D" w14:textId="77777777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Proponente: ____________________________________________</w:t>
      </w:r>
    </w:p>
    <w:p w:rsidRPr="00204B7E" w:rsidR="00960C20" w:rsidRDefault="00D12090" w14:paraId="0BD77F81" w14:textId="77777777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NIT / CC: ______________________________________________</w:t>
      </w:r>
    </w:p>
    <w:p w:rsidRPr="00204B7E" w:rsidR="00960C20" w:rsidP="00411AB1" w:rsidRDefault="00D12090" w14:paraId="654326B1" w14:textId="77777777">
      <w:pPr>
        <w:jc w:val="both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Representante Legal: ___________________________________</w:t>
      </w:r>
    </w:p>
    <w:p w:rsidRPr="00204B7E" w:rsidR="00960C20" w:rsidP="00411AB1" w:rsidRDefault="00D12090" w14:paraId="4A929FBA" w14:textId="3C49CDB8">
      <w:pPr>
        <w:jc w:val="both"/>
        <w:rPr>
          <w:rFonts w:ascii="Arial Narrow" w:hAnsi="Arial Narrow"/>
          <w:lang w:val="es-CO"/>
        </w:rPr>
      </w:pPr>
      <w:r w:rsidRPr="03D2EFB4" w:rsidR="73501C38">
        <w:rPr>
          <w:rFonts w:ascii="Arial Narrow" w:hAnsi="Arial Narrow"/>
          <w:lang w:val="es-CO"/>
        </w:rPr>
        <w:t>El proponente manifiesta que, como valor agregado y sin costo adicional para la Entidad, ofrece la vinculación de un profesional especializado en el área estructural, conforme a los requisitos establecidos en el pliego de condiciones</w:t>
      </w:r>
      <w:r w:rsidRPr="03D2EFB4" w:rsidR="1DBB4F65">
        <w:rPr>
          <w:rFonts w:ascii="Arial Narrow" w:hAnsi="Arial Narrow"/>
          <w:lang w:val="es-CO"/>
        </w:rPr>
        <w:t>:</w:t>
      </w:r>
    </w:p>
    <w:tbl>
      <w:tblPr>
        <w:tblStyle w:val="Tablaconcuadrcul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810"/>
        <w:gridCol w:w="2010"/>
        <w:gridCol w:w="3990"/>
        <w:gridCol w:w="2205"/>
      </w:tblGrid>
      <w:tr w:rsidR="03D2EFB4" w:rsidTr="03D2EFB4" w14:paraId="71368E24">
        <w:trPr>
          <w:trHeight w:val="285"/>
        </w:trPr>
        <w:tc>
          <w:tcPr>
            <w:tcW w:w="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5E7A556F" w14:textId="0E769DA9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No</w:t>
            </w:r>
          </w:p>
        </w:tc>
        <w:tc>
          <w:tcPr>
            <w:tcW w:w="20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374005EC" w14:textId="13453BC3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CARGO</w:t>
            </w:r>
          </w:p>
        </w:tc>
        <w:tc>
          <w:tcPr>
            <w:tcW w:w="399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3F7B02AA" w14:textId="1B382A94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PERFIL PROFESIONAL Y EXPERIENCIA</w:t>
            </w:r>
          </w:p>
        </w:tc>
        <w:tc>
          <w:tcPr>
            <w:tcW w:w="220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29098149" w14:textId="422D155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% DEDICACIÓN</w:t>
            </w:r>
          </w:p>
        </w:tc>
      </w:tr>
      <w:tr w:rsidR="03D2EFB4" w:rsidTr="03D2EFB4" w14:paraId="551B6F45">
        <w:trPr>
          <w:trHeight w:val="285"/>
        </w:trPr>
        <w:tc>
          <w:tcPr>
            <w:tcW w:w="810" w:type="dxa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01157C4E" w14:textId="70081888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03D2EFB4" w:rsidP="03D2EFB4" w:rsidRDefault="03D2EFB4" w14:paraId="5BA6C1A5" w14:textId="6B6447E1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1</w:t>
            </w:r>
          </w:p>
        </w:tc>
        <w:tc>
          <w:tcPr>
            <w:tcW w:w="2010" w:type="dxa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3F855387" w14:textId="1336E6E8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ASESOR ESTRUCTURAL</w:t>
            </w:r>
          </w:p>
        </w:tc>
        <w:tc>
          <w:tcPr>
            <w:tcW w:w="3990" w:type="dxa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118DEF87" w14:textId="6481B63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>Ingeniero civil con matrícula profesional vigente y postgrado relacionado con el área de estructuras.</w:t>
            </w:r>
          </w:p>
          <w:p w:rsidR="03D2EFB4" w:rsidP="03D2EFB4" w:rsidRDefault="03D2EFB4" w14:paraId="0D59C0CB" w14:textId="3BBEEE74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 xml:space="preserve"> </w:t>
            </w:r>
          </w:p>
          <w:p w:rsidR="03D2EFB4" w:rsidP="03D2EFB4" w:rsidRDefault="03D2EFB4" w14:paraId="364495EA" w14:textId="6D51D219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 xml:space="preserve">El profesional propuesto para el cargo deberá contar con experiencia en la participación como asesor estructural en TRES (3) obras </w:t>
            </w: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obras de construcción y/o mantenimiento y/o intervención de edificaciones.</w:t>
            </w:r>
          </w:p>
          <w:p w:rsidR="03D2EFB4" w:rsidP="03D2EFB4" w:rsidRDefault="03D2EFB4" w14:paraId="64280E17" w14:textId="483EAE55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 xml:space="preserve"> </w:t>
            </w:r>
          </w:p>
          <w:p w:rsidR="03D2EFB4" w:rsidP="03D2EFB4" w:rsidRDefault="03D2EFB4" w14:paraId="006B693D" w14:textId="2A0EA146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>Esta experiencia deberá ser posterior a la fecha de expedición de la matricula profesional.</w:t>
            </w:r>
          </w:p>
          <w:p w:rsidR="03D2EFB4" w:rsidP="03D2EFB4" w:rsidRDefault="03D2EFB4" w14:paraId="3D69E7AD" w14:textId="57A31BEE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"/>
              </w:rPr>
              <w:t xml:space="preserve"> </w:t>
            </w:r>
          </w:p>
          <w:p w:rsidR="03D2EFB4" w:rsidP="03D2EFB4" w:rsidRDefault="03D2EFB4" w14:paraId="1563F18D" w14:textId="257C4B77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Funciones:  deberá realizar el diagnostico estructural de la placa existente y de   las zonas a intervenir en caso de que se requiere trabajos de refuerzo estructural, así como su concepto técnico y recomendaciones al finalizar los trabajos.</w:t>
            </w:r>
          </w:p>
        </w:tc>
        <w:tc>
          <w:tcPr>
            <w:tcW w:w="2205" w:type="dxa"/>
            <w:tcMar>
              <w:left w:w="105" w:type="dxa"/>
              <w:right w:w="105" w:type="dxa"/>
            </w:tcMar>
            <w:vAlign w:val="center"/>
          </w:tcPr>
          <w:p w:rsidR="03D2EFB4" w:rsidP="03D2EFB4" w:rsidRDefault="03D2EFB4" w14:paraId="510628A9" w14:textId="166E16CE">
            <w:pPr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3D2EFB4" w:rsidR="03D2EFB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  <w:t>10%</w:t>
            </w:r>
          </w:p>
        </w:tc>
      </w:tr>
    </w:tbl>
    <w:p w:rsidRPr="00204B7E" w:rsidR="00411AB1" w:rsidRDefault="00411AB1" w14:paraId="50384203" w14:textId="073CE790">
      <w:pPr>
        <w:rPr>
          <w:rFonts w:ascii="Arial Narrow" w:hAnsi="Arial Narrow"/>
          <w:lang w:val="es-CO"/>
        </w:rPr>
      </w:pPr>
    </w:p>
    <w:p w:rsidRPr="00204B7E" w:rsidR="00411AB1" w:rsidP="00411AB1" w:rsidRDefault="00411AB1" w14:paraId="54643997" w14:textId="32ABA31A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Anexo a la</w:t>
      </w:r>
      <w:r w:rsidRPr="00204B7E">
        <w:rPr>
          <w:rFonts w:ascii="Arial Narrow" w:hAnsi="Arial Narrow"/>
          <w:lang w:val="es-MX"/>
        </w:rPr>
        <w:t> propuesta la siguiente documentación para acreditar el profesional propuesto: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P="00411AB1" w:rsidRDefault="00411AB1" w14:paraId="24023491" w14:textId="77777777">
      <w:pPr>
        <w:numPr>
          <w:ilvl w:val="0"/>
          <w:numId w:val="10"/>
        </w:numPr>
        <w:spacing w:after="0" w:line="240" w:lineRule="auto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MX"/>
        </w:rPr>
        <w:lastRenderedPageBreak/>
        <w:t>Hoja de vida (Diligenciada en formato único de función pública para personal natural)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P="00411AB1" w:rsidRDefault="00411AB1" w14:paraId="03A768EF" w14:textId="77777777">
      <w:pPr>
        <w:numPr>
          <w:ilvl w:val="0"/>
          <w:numId w:val="11"/>
        </w:numPr>
        <w:spacing w:after="0" w:line="240" w:lineRule="auto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MX"/>
        </w:rPr>
        <w:t>Copia de la Tarjeta Profesional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P="00411AB1" w:rsidRDefault="00411AB1" w14:paraId="48714C86" w14:textId="77777777">
      <w:pPr>
        <w:numPr>
          <w:ilvl w:val="0"/>
          <w:numId w:val="12"/>
        </w:numPr>
        <w:spacing w:after="0" w:line="240" w:lineRule="auto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MX"/>
        </w:rPr>
        <w:t>Carta de intención firmada por el profesional ofertado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P="00411AB1" w:rsidRDefault="00411AB1" w14:paraId="3D919742" w14:textId="77777777">
      <w:pPr>
        <w:numPr>
          <w:ilvl w:val="0"/>
          <w:numId w:val="13"/>
        </w:numPr>
        <w:spacing w:after="0" w:line="240" w:lineRule="auto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MX"/>
        </w:rPr>
        <w:t>Copia de los títulos de pregrado y postgrado (según aplique)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P="00411AB1" w:rsidRDefault="00411AB1" w14:paraId="15648C01" w14:textId="77777777">
      <w:pPr>
        <w:numPr>
          <w:ilvl w:val="0"/>
          <w:numId w:val="14"/>
        </w:numPr>
        <w:spacing w:after="0" w:line="240" w:lineRule="auto"/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MX"/>
        </w:rPr>
        <w:t>Certificado de matrícula profesional expedido por la entidad competente, el cual debe estar vigente a la fecha de la presentación de la propuesta.</w:t>
      </w:r>
      <w:r w:rsidRPr="00204B7E">
        <w:rPr>
          <w:rFonts w:ascii="Arial Narrow" w:hAnsi="Arial Narrow"/>
          <w:lang w:val="es-CO"/>
        </w:rPr>
        <w:t> </w:t>
      </w:r>
    </w:p>
    <w:p w:rsidRPr="00204B7E" w:rsidR="00411AB1" w:rsidRDefault="00411AB1" w14:paraId="2BBFC3CC" w14:textId="4D5BD1B6">
      <w:pPr>
        <w:rPr>
          <w:rFonts w:ascii="Arial Narrow" w:hAnsi="Arial Narrow"/>
          <w:lang w:val="es-CO"/>
        </w:rPr>
      </w:pPr>
    </w:p>
    <w:p w:rsidRPr="00204B7E" w:rsidR="00411AB1" w:rsidRDefault="00411AB1" w14:paraId="53CAE82F" w14:textId="77777777">
      <w:pPr>
        <w:rPr>
          <w:rFonts w:ascii="Arial Narrow" w:hAnsi="Arial Narrow"/>
          <w:lang w:val="es-CO"/>
        </w:rPr>
      </w:pPr>
    </w:p>
    <w:p w:rsidRPr="00204B7E" w:rsidR="00960C20" w:rsidRDefault="00D12090" w14:paraId="5F9A60F2" w14:textId="76C73861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Nombre del Representante Legal: __________________________</w:t>
      </w:r>
    </w:p>
    <w:p w:rsidRPr="00204B7E" w:rsidR="00960C20" w:rsidRDefault="00D12090" w14:paraId="40861E46" w14:textId="77777777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Firma: __________________________</w:t>
      </w:r>
    </w:p>
    <w:p w:rsidRPr="00204B7E" w:rsidR="00960C20" w:rsidRDefault="00D12090" w14:paraId="74442EA8" w14:textId="77777777">
      <w:pPr>
        <w:rPr>
          <w:rFonts w:ascii="Arial Narrow" w:hAnsi="Arial Narrow"/>
          <w:lang w:val="es-CO"/>
        </w:rPr>
      </w:pPr>
      <w:r w:rsidRPr="00204B7E">
        <w:rPr>
          <w:rFonts w:ascii="Arial Narrow" w:hAnsi="Arial Narrow"/>
          <w:lang w:val="es-CO"/>
        </w:rPr>
        <w:t>Fecha: __________________________</w:t>
      </w:r>
    </w:p>
    <w:sectPr w:rsidRPr="00204B7E" w:rsidR="00960C20" w:rsidSect="00034616">
      <w:pgSz w:w="12240" w:h="15840" w:orient="portrait"/>
      <w:pgMar w:top="1440" w:right="1800" w:bottom="1440" w:left="1800" w:header="720" w:footer="720" w:gutter="0"/>
      <w:cols w:space="720"/>
      <w:docGrid w:linePitch="360"/>
      <w:headerReference w:type="default" r:id="R976d1ab9501d40be"/>
      <w:footerReference w:type="default" r:id="Re5b6c1c1d82e4e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D3FD4DA" w:rsidTr="1D3FD4DA" w14:paraId="423804B5">
      <w:trPr>
        <w:trHeight w:val="300"/>
      </w:trPr>
      <w:tc>
        <w:tcPr>
          <w:tcW w:w="2880" w:type="dxa"/>
          <w:tcMar/>
        </w:tcPr>
        <w:p w:rsidR="1D3FD4DA" w:rsidP="1D3FD4DA" w:rsidRDefault="1D3FD4DA" w14:paraId="3C4C4B44" w14:textId="6FA39715">
          <w:pPr>
            <w:pStyle w:val="Encabezado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1D3FD4DA" w:rsidP="1D3FD4DA" w:rsidRDefault="1D3FD4DA" w14:paraId="102E2394" w14:textId="24E1BD29">
          <w:pPr>
            <w:pStyle w:val="Encabezado"/>
            <w:bidi w:val="0"/>
            <w:jc w:val="center"/>
          </w:pPr>
        </w:p>
      </w:tc>
      <w:tc>
        <w:tcPr>
          <w:tcW w:w="2880" w:type="dxa"/>
          <w:tcMar/>
        </w:tcPr>
        <w:p w:rsidR="1D3FD4DA" w:rsidP="1D3FD4DA" w:rsidRDefault="1D3FD4DA" w14:paraId="074F5B4F" w14:textId="2676AB56">
          <w:pPr>
            <w:pStyle w:val="Encabezado"/>
            <w:bidi w:val="0"/>
            <w:ind w:right="-115"/>
            <w:jc w:val="right"/>
          </w:pPr>
        </w:p>
      </w:tc>
    </w:tr>
  </w:tbl>
  <w:p w:rsidR="1D3FD4DA" w:rsidP="1D3FD4DA" w:rsidRDefault="1D3FD4DA" w14:paraId="2E1DAD68" w14:textId="7F169494">
    <w:pPr>
      <w:pStyle w:val="Piedepgina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D3FD4DA" w:rsidTr="1D3FD4DA" w14:paraId="7EAAE145">
      <w:trPr>
        <w:trHeight w:val="300"/>
      </w:trPr>
      <w:tc>
        <w:tcPr>
          <w:tcW w:w="2880" w:type="dxa"/>
          <w:tcMar/>
        </w:tcPr>
        <w:p w:rsidR="1D3FD4DA" w:rsidP="1D3FD4DA" w:rsidRDefault="1D3FD4DA" w14:paraId="100A116D" w14:textId="0AB25A12">
          <w:pPr>
            <w:pStyle w:val="Encabezado"/>
            <w:bidi w:val="0"/>
            <w:ind w:left="-115"/>
            <w:jc w:val="left"/>
          </w:pPr>
          <w:r w:rsidR="1D3FD4DA">
            <w:drawing>
              <wp:inline wp14:editId="3E30C7F5" wp14:anchorId="7CD7D0E0">
                <wp:extent cx="1504950" cy="514350"/>
                <wp:effectExtent l="0" t="0" r="0" b="0"/>
                <wp:docPr id="874306783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874306783" name="Picture 874306783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2144709868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504950" cy="5143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0" w:type="dxa"/>
          <w:tcMar/>
        </w:tcPr>
        <w:p w:rsidR="1D3FD4DA" w:rsidP="1D3FD4DA" w:rsidRDefault="1D3FD4DA" w14:paraId="69904917" w14:textId="08651C48">
          <w:pPr>
            <w:pStyle w:val="Encabezado"/>
            <w:bidi w:val="0"/>
            <w:jc w:val="center"/>
          </w:pPr>
        </w:p>
      </w:tc>
      <w:tc>
        <w:tcPr>
          <w:tcW w:w="2880" w:type="dxa"/>
          <w:tcMar/>
        </w:tcPr>
        <w:p w:rsidR="1D3FD4DA" w:rsidP="1D3FD4DA" w:rsidRDefault="1D3FD4DA" w14:paraId="6D3722A2" w14:textId="1306E9DF">
          <w:pPr>
            <w:pStyle w:val="Encabezado"/>
            <w:bidi w:val="0"/>
            <w:ind w:right="-115"/>
            <w:jc w:val="right"/>
          </w:pPr>
        </w:p>
      </w:tc>
    </w:tr>
  </w:tbl>
  <w:p w:rsidR="1D3FD4DA" w:rsidP="1D3FD4DA" w:rsidRDefault="1D3FD4DA" w14:paraId="2D2EBA25" w14:textId="7B9F3A57">
    <w:pPr>
      <w:pStyle w:val="Encabezado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0A4357E0"/>
    <w:multiLevelType w:val="multilevel"/>
    <w:tmpl w:val="C748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0E631BDF"/>
    <w:multiLevelType w:val="multilevel"/>
    <w:tmpl w:val="F88A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2054A63"/>
    <w:multiLevelType w:val="multilevel"/>
    <w:tmpl w:val="1696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639A5823"/>
    <w:multiLevelType w:val="multilevel"/>
    <w:tmpl w:val="E34A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7C034413"/>
    <w:multiLevelType w:val="multilevel"/>
    <w:tmpl w:val="8CEA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083015731">
    <w:abstractNumId w:val="8"/>
  </w:num>
  <w:num w:numId="2" w16cid:durableId="32536209">
    <w:abstractNumId w:val="6"/>
  </w:num>
  <w:num w:numId="3" w16cid:durableId="607472137">
    <w:abstractNumId w:val="5"/>
  </w:num>
  <w:num w:numId="4" w16cid:durableId="555551462">
    <w:abstractNumId w:val="4"/>
  </w:num>
  <w:num w:numId="5" w16cid:durableId="829910172">
    <w:abstractNumId w:val="7"/>
  </w:num>
  <w:num w:numId="6" w16cid:durableId="1833443354">
    <w:abstractNumId w:val="3"/>
  </w:num>
  <w:num w:numId="7" w16cid:durableId="446314433">
    <w:abstractNumId w:val="2"/>
  </w:num>
  <w:num w:numId="8" w16cid:durableId="264532890">
    <w:abstractNumId w:val="1"/>
  </w:num>
  <w:num w:numId="9" w16cid:durableId="1263030187">
    <w:abstractNumId w:val="0"/>
  </w:num>
  <w:num w:numId="10" w16cid:durableId="168758176">
    <w:abstractNumId w:val="10"/>
  </w:num>
  <w:num w:numId="11" w16cid:durableId="751045141">
    <w:abstractNumId w:val="11"/>
  </w:num>
  <w:num w:numId="12" w16cid:durableId="1928146923">
    <w:abstractNumId w:val="9"/>
  </w:num>
  <w:num w:numId="13" w16cid:durableId="489490020">
    <w:abstractNumId w:val="13"/>
  </w:num>
  <w:num w:numId="14" w16cid:durableId="14144688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4B7E"/>
    <w:rsid w:val="0029639D"/>
    <w:rsid w:val="00326F90"/>
    <w:rsid w:val="00411AB1"/>
    <w:rsid w:val="00747DC3"/>
    <w:rsid w:val="008C4608"/>
    <w:rsid w:val="00960C20"/>
    <w:rsid w:val="00AA1D8D"/>
    <w:rsid w:val="00B47730"/>
    <w:rsid w:val="00C74456"/>
    <w:rsid w:val="00CB0664"/>
    <w:rsid w:val="00D12090"/>
    <w:rsid w:val="00FC693F"/>
    <w:rsid w:val="02C1BD0F"/>
    <w:rsid w:val="02D4BB74"/>
    <w:rsid w:val="03D2EFB4"/>
    <w:rsid w:val="0B8BBD11"/>
    <w:rsid w:val="0E3B0DEC"/>
    <w:rsid w:val="17017D24"/>
    <w:rsid w:val="1ACE5552"/>
    <w:rsid w:val="1D3FD4DA"/>
    <w:rsid w:val="1DBB4F65"/>
    <w:rsid w:val="281A6016"/>
    <w:rsid w:val="323C56D1"/>
    <w:rsid w:val="334D482A"/>
    <w:rsid w:val="3CFF0E76"/>
    <w:rsid w:val="53A8EF9E"/>
    <w:rsid w:val="5D11FD99"/>
    <w:rsid w:val="616B379D"/>
    <w:rsid w:val="62D51B61"/>
    <w:rsid w:val="6EF461A9"/>
    <w:rsid w:val="73501C38"/>
    <w:rsid w:val="737E6800"/>
    <w:rsid w:val="743FA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653D7"/>
  <w14:defaultImageDpi w14:val="300"/>
  <w15:docId w15:val="{4832C084-9B1E-4D15-88D0-40D0F71F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styleId="Ttulo1Car" w:customStyle="1">
    <w:name w:val="Título 1 Car"/>
    <w:basedOn w:val="Fuentedeprrafopredeter"/>
    <w:link w:val="Ttulo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tulo2Car" w:customStyle="1">
    <w:name w:val="Título 2 Car"/>
    <w:basedOn w:val="Fuentedeprrafopredeter"/>
    <w:link w:val="Ttulo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ar" w:customStyle="1">
    <w:name w:val="Título Car"/>
    <w:basedOn w:val="Fuentedeprrafopredeter"/>
    <w:link w:val="Ttulo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macroCar" w:customStyle="1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header" Target="header.xml" Id="R976d1ab9501d40be" /><Relationship Type="http://schemas.openxmlformats.org/officeDocument/2006/relationships/footer" Target="footer.xml" Id="Re5b6c1c1d82e4e23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21447098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Daniel Fernan Londono Pinilla</lastModifiedBy>
  <revision>9</revision>
  <dcterms:created xsi:type="dcterms:W3CDTF">2013-12-23T23:15:00.0000000Z</dcterms:created>
  <dcterms:modified xsi:type="dcterms:W3CDTF">2026-05-25T15:45:55.0914682Z</dcterms:modified>
  <category/>
</coreProperties>
</file>